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8456597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8325833" name="019d900c-9fd2-7368-a008-a08a017640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184647" name="019d900d-0ca2-7009-a29b-463b633078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648649" name="019d900d-0ca2-7009-a29b-463b633078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LAP/Faserzement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2190325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719765" name="019d902a-7c81-7c5f-bf8a-2b63492448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3446434" name="019d902a-5f36-704b-b80d-485eb9a4d9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978951" name="019d902a-5f36-704b-b80d-485eb9a4d9b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